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3BC" w:rsidRDefault="004A03BC">
      <w:pPr>
        <w:autoSpaceDE w:val="0"/>
        <w:autoSpaceDN w:val="0"/>
        <w:spacing w:after="78" w:line="220" w:lineRule="exact"/>
      </w:pPr>
    </w:p>
    <w:p w:rsidR="004A03BC" w:rsidRPr="008962E2" w:rsidRDefault="00B36301">
      <w:pPr>
        <w:autoSpaceDE w:val="0"/>
        <w:autoSpaceDN w:val="0"/>
        <w:spacing w:after="320" w:line="230" w:lineRule="auto"/>
        <w:rPr>
          <w:lang w:val="ru-RU"/>
        </w:rPr>
      </w:pPr>
      <w:r w:rsidRPr="008962E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ПОУРОЧНОЕ ПЛАНИРОВАНИЕ </w:t>
      </w:r>
      <w:r w:rsidR="008962E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ПО МАТЕМАТИКЕ  5 КЛАСС</w:t>
      </w: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4A03BC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B3630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B36301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8962E2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B36301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1274EF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B3630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B36301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4A03BC" w:rsidTr="007343FD">
        <w:trPr>
          <w:trHeight w:hRule="exact" w:val="828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3BC" w:rsidRDefault="004A03BC"/>
        </w:tc>
        <w:tc>
          <w:tcPr>
            <w:tcW w:w="3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3BC" w:rsidRDefault="004A03BC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B36301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B36301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B36301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3BC" w:rsidRDefault="004A03BC"/>
        </w:tc>
        <w:tc>
          <w:tcPr>
            <w:tcW w:w="1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3BC" w:rsidRDefault="004A03BC"/>
        </w:tc>
      </w:tr>
      <w:tr w:rsidR="004A03BC" w:rsidTr="001274EF">
        <w:trPr>
          <w:trHeight w:hRule="exact" w:val="64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7343FD" w:rsidP="00F66B8B">
            <w:pPr>
              <w:autoSpaceDE w:val="0"/>
              <w:autoSpaceDN w:val="0"/>
              <w:spacing w:before="100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B36301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Pr="001274EF" w:rsidRDefault="00B36301" w:rsidP="001274EF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Ряд</w:t>
            </w:r>
            <w:proofErr w:type="spellEnd"/>
            <w:r w:rsid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натуральных</w:t>
            </w:r>
            <w:proofErr w:type="spellEnd"/>
            <w:r w:rsid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B3630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4A03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4A03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1274E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="00B36301"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Pr="001274EF" w:rsidRDefault="00B36301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4A03B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7343FD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B36301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B36301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Сравнение</w:t>
            </w:r>
            <w:proofErr w:type="spellEnd"/>
            <w:r w:rsid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натуральных</w:t>
            </w:r>
            <w:proofErr w:type="spellEnd"/>
            <w:r w:rsid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B3630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4A03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4A03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1274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06</w:t>
            </w:r>
            <w:r w:rsidR="00B36301"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Pr="001274EF" w:rsidRDefault="00B3630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</w:p>
        </w:tc>
      </w:tr>
      <w:tr w:rsidR="004A03B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7343FD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 w:rsidR="00B36301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Pr="001274EF" w:rsidRDefault="00B36301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Округление</w:t>
            </w:r>
            <w:proofErr w:type="spellEnd"/>
            <w:r w:rsid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натуральных</w:t>
            </w:r>
            <w:proofErr w:type="spellEnd"/>
            <w:r w:rsid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чисел</w:t>
            </w:r>
            <w:proofErr w:type="spellEnd"/>
            <w:r w:rsid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B3630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4A03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4A03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1274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</w:t>
            </w:r>
            <w:r w:rsidR="00B36301"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Pr="001274EF" w:rsidRDefault="00B3630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4A03B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7343FD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 w:rsidR="00B36301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Pr="00B36301" w:rsidRDefault="00B36301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Точка. Прямая. Линии на плоскости</w:t>
            </w:r>
            <w:r w:rsid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B3630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4A03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4A03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1274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 w:rsidR="00B36301"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Pr="001274EF" w:rsidRDefault="00B3630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4A03B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7343FD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="00B36301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Pr="001274EF" w:rsidRDefault="00B3630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круг</w:t>
            </w:r>
            <w:proofErr w:type="spellEnd"/>
            <w:r w:rsid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B3630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4A03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4A03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1274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 w:rsidR="00B36301"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Pr="001274EF" w:rsidRDefault="008962E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4A03BC" w:rsidRPr="001274EF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Default="00B36301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Pr="00B36301" w:rsidRDefault="00B36301">
            <w:pPr>
              <w:autoSpaceDE w:val="0"/>
              <w:autoSpaceDN w:val="0"/>
              <w:spacing w:before="98" w:after="0" w:line="262" w:lineRule="auto"/>
              <w:ind w:right="720"/>
              <w:jc w:val="center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прямой</w:t>
            </w:r>
            <w:r w:rsid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Pr="001274EF" w:rsidRDefault="00B36301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Pr="001274EF" w:rsidRDefault="004A03BC">
            <w:pPr>
              <w:rPr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Pr="001274EF" w:rsidRDefault="004A03B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3BC" w:rsidRPr="001274EF" w:rsidRDefault="00B36301" w:rsidP="001274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  <w:r w:rsidRP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.09.2022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</w:p>
          <w:p w:rsidR="004A03BC" w:rsidRPr="001274EF" w:rsidRDefault="008962E2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</w:p>
        </w:tc>
      </w:tr>
      <w:tr w:rsidR="00F66B8B" w:rsidRPr="001274EF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 w:rsidRP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Действие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</w:t>
            </w:r>
            <w:r w:rsidRP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сложения.</w:t>
            </w:r>
          </w:p>
          <w:p w:rsidR="00F66B8B" w:rsidRPr="001274EF" w:rsidRDefault="00F66B8B" w:rsidP="00F66B8B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Компоненты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r w:rsidRP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действия.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rPr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rPr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P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 w:rsidRP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Устныйопрос</w:t>
            </w:r>
            <w:proofErr w:type="spellEnd"/>
          </w:p>
        </w:tc>
      </w:tr>
      <w:tr w:rsidR="00F66B8B" w:rsidRPr="001274EF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 w:rsidRP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1274E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Вычитание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многозначных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 w:rsidRPr="001274EF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100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Действие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 w:rsidRPr="001274EF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100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многозначных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</w:p>
        </w:tc>
      </w:tr>
      <w:tr w:rsidR="00F66B8B" w:rsidRPr="001274EF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100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Распределительное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умножения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 w:rsidRPr="001274EF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100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Квадрат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числа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 w:rsidRPr="001274EF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100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показателем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 w:rsidRPr="001274EF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100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многозначных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 w:rsidRPr="001274EF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100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остатком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 w:rsidRPr="001274EF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100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Делители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кратныечисла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</w:tbl>
    <w:p w:rsidR="004A03BC" w:rsidRPr="001274EF" w:rsidRDefault="004A03BC">
      <w:pPr>
        <w:rPr>
          <w:lang w:val="ru-RU"/>
        </w:rPr>
        <w:sectPr w:rsidR="004A03BC" w:rsidRPr="001274EF">
          <w:pgSz w:w="11900" w:h="16840"/>
          <w:pgMar w:top="298" w:right="650" w:bottom="3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A03BC" w:rsidRPr="001274EF" w:rsidRDefault="004A03B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F66B8B" w:rsidRPr="001274EF" w:rsidTr="007343FD">
        <w:trPr>
          <w:trHeight w:hRule="exact" w:val="10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3, 9.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F66B8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</w:p>
          <w:p w:rsidR="00F66B8B" w:rsidRPr="008962E2" w:rsidRDefault="008962E2" w:rsidP="00F66B8B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</w:p>
        </w:tc>
      </w:tr>
      <w:tr w:rsidR="00F66B8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1274EF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числа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100" w:after="0" w:line="230" w:lineRule="auto"/>
              <w:ind w:left="72"/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B36301" w:rsidRDefault="00F66B8B" w:rsidP="00F66B8B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Разложение числа на простые множители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выражения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числовых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Ломаная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ломаной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углов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Измерениеуглов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</w:p>
        </w:tc>
      </w:tr>
      <w:tr w:rsidR="00F66B8B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углов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6B8B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B36301" w:rsidRDefault="00F66B8B" w:rsidP="00F66B8B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Дробь как способ записи части величины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Обыкновенные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дроби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.12.2022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</w:p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</w:p>
        </w:tc>
      </w:tr>
      <w:tr w:rsidR="00F66B8B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B36301" w:rsidRDefault="00F66B8B" w:rsidP="00F66B8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Приведение дроби к новому знаменателю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дробей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</w:p>
        </w:tc>
      </w:tr>
      <w:tr w:rsidR="00F66B8B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дробей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неправильные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дроби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</w:p>
        </w:tc>
      </w:tr>
    </w:tbl>
    <w:p w:rsidR="004A03BC" w:rsidRDefault="004A03BC">
      <w:pPr>
        <w:autoSpaceDE w:val="0"/>
        <w:autoSpaceDN w:val="0"/>
        <w:spacing w:after="0" w:line="14" w:lineRule="exact"/>
      </w:pPr>
    </w:p>
    <w:p w:rsidR="004A03BC" w:rsidRDefault="004A03BC">
      <w:pPr>
        <w:sectPr w:rsidR="004A03BC">
          <w:pgSz w:w="11900" w:h="16840"/>
          <w:pgMar w:top="284" w:right="650" w:bottom="4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A03BC" w:rsidRDefault="004A03B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F66B8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Смешанные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дроби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B36301" w:rsidRDefault="00F66B8B" w:rsidP="00F66B8B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Перевод неправильной дроби в </w:t>
            </w:r>
            <w:proofErr w:type="gramStart"/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смешанную</w:t>
            </w:r>
            <w:proofErr w:type="gramEnd"/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обратно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100" w:after="0" w:line="262" w:lineRule="auto"/>
              <w:ind w:left="72" w:right="115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:rsidR="00F66B8B" w:rsidRPr="00F66B8B" w:rsidRDefault="00F66B8B" w:rsidP="00F66B8B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Четырехугольник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Равенство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треугольника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Квадрат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B36301" w:rsidRDefault="00F66B8B" w:rsidP="00F66B8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Площадь и периметр </w:t>
            </w:r>
            <w:r w:rsidRPr="00B36301">
              <w:rPr>
                <w:lang w:val="ru-RU"/>
              </w:rPr>
              <w:br/>
            </w: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прямоугольника, квадрата.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</w:p>
        </w:tc>
      </w:tr>
      <w:tr w:rsidR="00F66B8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B36301" w:rsidRDefault="00F66B8B" w:rsidP="00F66B8B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B36301" w:rsidRDefault="00F66B8B" w:rsidP="00F66B8B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</w:p>
        </w:tc>
      </w:tr>
      <w:tr w:rsidR="00F66B8B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B36301" w:rsidRDefault="00F66B8B" w:rsidP="00F66B8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Умножение обыкновенной дроби на натуральное число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F66B8B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</w:p>
          <w:p w:rsidR="00F66B8B" w:rsidRPr="00F66B8B" w:rsidRDefault="00F66B8B" w:rsidP="00F66B8B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</w:p>
        </w:tc>
      </w:tr>
    </w:tbl>
    <w:tbl>
      <w:tblPr>
        <w:tblpPr w:leftFromText="180" w:rightFromText="180" w:vertAnchor="text" w:horzAnchor="margin" w:tblpY="38"/>
        <w:tblW w:w="0" w:type="auto"/>
        <w:tblLayout w:type="fixed"/>
        <w:tblLook w:val="04A0"/>
      </w:tblPr>
      <w:tblGrid>
        <w:gridCol w:w="575"/>
        <w:gridCol w:w="3147"/>
        <w:gridCol w:w="734"/>
        <w:gridCol w:w="1622"/>
        <w:gridCol w:w="1670"/>
        <w:gridCol w:w="1236"/>
        <w:gridCol w:w="1575"/>
      </w:tblGrid>
      <w:tr w:rsidR="00F66B8B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8962E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обыкновенных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дробей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8962E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8962E2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8962E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8962E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8962E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66B8B" w:rsidTr="008962E2">
        <w:trPr>
          <w:trHeight w:hRule="exact" w:val="832"/>
        </w:trPr>
        <w:tc>
          <w:tcPr>
            <w:tcW w:w="5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8962E2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314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8962E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обыкновенных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дробей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8962E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8962E2"/>
        </w:tc>
        <w:tc>
          <w:tcPr>
            <w:tcW w:w="167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8962E2"/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Default="00F66B8B" w:rsidP="008962E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B8B" w:rsidRPr="00F66B8B" w:rsidRDefault="00F66B8B" w:rsidP="008962E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97FDD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100" w:after="0" w:line="230" w:lineRule="auto"/>
              <w:rPr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дроби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100" w:after="0"/>
              <w:ind w:left="72" w:right="144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br/>
            </w:r>
          </w:p>
        </w:tc>
      </w:tr>
      <w:tr w:rsidR="00F97FDD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обыкновенных</w:t>
            </w:r>
            <w:proofErr w:type="spellEnd"/>
          </w:p>
          <w:p w:rsidR="00F97FDD" w:rsidRPr="00F66B8B" w:rsidRDefault="00F97FDD" w:rsidP="008962E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робей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97FDD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обыкновенных</w:t>
            </w:r>
            <w:proofErr w:type="spellEnd"/>
          </w:p>
          <w:p w:rsidR="00F97FDD" w:rsidRDefault="00F97FDD" w:rsidP="008962E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</w:pPr>
            <w:r>
              <w:rPr>
                <w:lang w:val="ru-RU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дробей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97FDD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дроби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97FDD" w:rsidTr="008962E2">
        <w:trPr>
          <w:trHeight w:hRule="exact" w:val="832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Многогранники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F97FDD" w:rsidTr="008962E2">
        <w:trPr>
          <w:trHeight w:hRule="exact" w:val="832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</w:p>
          <w:p w:rsidR="00F97FDD" w:rsidRPr="00F66B8B" w:rsidRDefault="00F97FDD" w:rsidP="008962E2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left="132" w:right="288" w:hanging="1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прямоугольного</w:t>
            </w:r>
            <w:proofErr w:type="spellEnd"/>
            <w:proofErr w:type="gramEnd"/>
            <w:r>
              <w:tab/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параллелепипеда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autoSpaceDE w:val="0"/>
              <w:autoSpaceDN w:val="0"/>
              <w:spacing w:before="100" w:after="0" w:line="262" w:lineRule="auto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</w:t>
            </w:r>
          </w:p>
          <w:p w:rsidR="00F97FDD" w:rsidRPr="00F66B8B" w:rsidRDefault="00F97FDD" w:rsidP="008962E2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</w:t>
            </w:r>
          </w:p>
        </w:tc>
      </w:tr>
      <w:tr w:rsidR="00F97FDD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97FDD" w:rsidRDefault="00F97FDD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lastRenderedPageBreak/>
              <w:t>52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Куб. Изображение куба. </w:t>
            </w:r>
            <w:r>
              <w:rPr>
                <w:lang w:val="ru-RU"/>
              </w:rPr>
              <w:t xml:space="preserve">   </w:t>
            </w:r>
          </w:p>
          <w:p w:rsidR="00F97FDD" w:rsidRPr="00B36301" w:rsidRDefault="00F97FDD" w:rsidP="008962E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Развертка куба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rPr>
                <w:lang w:val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autoSpaceDE w:val="0"/>
              <w:autoSpaceDN w:val="0"/>
              <w:spacing w:before="100" w:after="0" w:line="262" w:lineRule="auto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</w:t>
            </w:r>
          </w:p>
          <w:p w:rsidR="00F97FDD" w:rsidRPr="00F66B8B" w:rsidRDefault="00F97FDD" w:rsidP="008962E2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</w:t>
            </w:r>
          </w:p>
        </w:tc>
      </w:tr>
      <w:tr w:rsidR="00F97FDD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97FDD" w:rsidRDefault="00F97FDD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98" w:after="0" w:line="271" w:lineRule="auto"/>
              <w:ind w:left="132" w:right="1027" w:hanging="13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Объём куба и прямоугольного параллелепипеда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rPr>
                <w:lang w:val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rPr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</w:t>
            </w:r>
            <w:r w:rsidRPr="00F66B8B">
              <w:rPr>
                <w:lang w:val="ru-RU"/>
              </w:rPr>
              <w:br/>
            </w: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опрос</w:t>
            </w:r>
            <w:r w:rsidRPr="00F66B8B">
              <w:rPr>
                <w:lang w:val="ru-RU"/>
              </w:rPr>
              <w:br/>
            </w:r>
          </w:p>
        </w:tc>
      </w:tr>
      <w:tr w:rsidR="00F97FDD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F97FDD" w:rsidP="008962E2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  <w:ind w:right="144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Запись и чтение </w:t>
            </w:r>
            <w:proofErr w:type="gramStart"/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десятичных</w:t>
            </w:r>
            <w:proofErr w:type="gramEnd"/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lang w:val="ru-RU"/>
              </w:rPr>
              <w:t xml:space="preserve"> </w:t>
            </w:r>
            <w:r w:rsidR="008962E2">
              <w:rPr>
                <w:lang w:val="ru-RU"/>
              </w:rPr>
              <w:t xml:space="preserve">  </w:t>
            </w:r>
          </w:p>
          <w:p w:rsidR="00F97FDD" w:rsidRPr="00B36301" w:rsidRDefault="008962E2" w:rsidP="008962E2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  <w:ind w:right="144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F97FDD"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дробей</w:t>
            </w:r>
            <w:r w:rsidR="00F97FD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100" w:after="0" w:line="230" w:lineRule="auto"/>
              <w:ind w:left="74"/>
              <w:rPr>
                <w:lang w:val="ru-RU"/>
              </w:rPr>
            </w:pP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rPr>
                <w:lang w:val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Pr="00F66B8B" w:rsidRDefault="00F97FDD" w:rsidP="008962E2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7FDD" w:rsidRDefault="00F97FDD" w:rsidP="008962E2">
            <w:pPr>
              <w:autoSpaceDE w:val="0"/>
              <w:autoSpaceDN w:val="0"/>
              <w:spacing w:before="100" w:after="0" w:line="262" w:lineRule="auto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</w:t>
            </w:r>
          </w:p>
          <w:p w:rsidR="00F97FDD" w:rsidRPr="00F66B8B" w:rsidRDefault="00F97FDD" w:rsidP="008962E2">
            <w:pPr>
              <w:autoSpaceDE w:val="0"/>
              <w:autoSpaceDN w:val="0"/>
              <w:spacing w:before="100" w:after="0" w:line="262" w:lineRule="auto"/>
              <w:rPr>
                <w:lang w:val="ru-RU"/>
              </w:rPr>
            </w:pP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</w:t>
            </w:r>
          </w:p>
        </w:tc>
      </w:tr>
      <w:tr w:rsidR="008962E2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Сравнение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десятичных</w:t>
            </w:r>
            <w:r>
              <w:rPr>
                <w:lang w:val="ru-RU"/>
              </w:rPr>
              <w:t xml:space="preserve"> </w:t>
            </w: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дробей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rPr>
                <w:lang w:val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100" w:after="0" w:line="262" w:lineRule="auto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</w:t>
            </w:r>
          </w:p>
          <w:p w:rsidR="008962E2" w:rsidRPr="00F66B8B" w:rsidRDefault="008962E2" w:rsidP="008962E2">
            <w:pPr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</w:t>
            </w:r>
          </w:p>
        </w:tc>
      </w:tr>
      <w:tr w:rsidR="008962E2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>
              <w:rPr>
                <w:lang w:val="ru-RU"/>
              </w:rPr>
              <w:t xml:space="preserve">  </w:t>
            </w:r>
          </w:p>
          <w:p w:rsidR="008962E2" w:rsidRPr="00B36301" w:rsidRDefault="008962E2" w:rsidP="008962E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десятичных дробей.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8962E2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tabs>
                <w:tab w:val="left" w:pos="576"/>
                <w:tab w:val="left" w:pos="1476"/>
              </w:tabs>
              <w:autoSpaceDE w:val="0"/>
              <w:autoSpaceDN w:val="0"/>
              <w:spacing w:before="98" w:after="0" w:line="271" w:lineRule="auto"/>
              <w:ind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Умножение десятичной</w:t>
            </w:r>
            <w:r>
              <w:rPr>
                <w:lang w:val="ru-RU"/>
              </w:rPr>
              <w:t xml:space="preserve"> </w:t>
            </w: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дроби на 10, 100, 1000 и т.д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rPr>
                <w:lang w:val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rPr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Устныйопрос</w:t>
            </w:r>
            <w:proofErr w:type="spellEnd"/>
          </w:p>
        </w:tc>
      </w:tr>
      <w:tr w:rsidR="008962E2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71" w:lineRule="auto"/>
              <w:ind w:left="576" w:right="288" w:hanging="57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Умножение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десятичной</w:t>
            </w:r>
            <w:proofErr w:type="gramEnd"/>
          </w:p>
          <w:p w:rsidR="008962E2" w:rsidRDefault="008962E2" w:rsidP="008962E2">
            <w:pPr>
              <w:autoSpaceDE w:val="0"/>
              <w:autoSpaceDN w:val="0"/>
              <w:spacing w:before="98" w:after="0" w:line="271" w:lineRule="auto"/>
              <w:ind w:left="576" w:right="288" w:hanging="57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дроби на 0,1, 0,01, 0,001 и</w:t>
            </w:r>
          </w:p>
          <w:p w:rsidR="008962E2" w:rsidRPr="00B36301" w:rsidRDefault="008962E2" w:rsidP="008962E2">
            <w:pPr>
              <w:autoSpaceDE w:val="0"/>
              <w:autoSpaceDN w:val="0"/>
              <w:spacing w:before="98" w:after="0" w:line="271" w:lineRule="auto"/>
              <w:ind w:left="576" w:right="288" w:hanging="576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т.д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rPr>
                <w:lang w:val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rPr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Устныйопрос</w:t>
            </w:r>
            <w:proofErr w:type="spellEnd"/>
          </w:p>
        </w:tc>
      </w:tr>
      <w:tr w:rsidR="008962E2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  <w:rPr>
                <w:lang w:val="ru-RU"/>
              </w:rPr>
            </w:pPr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Умножение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F66B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десятичн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ых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дробей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8962E2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B36301" w:rsidRDefault="008962E2" w:rsidP="008962E2">
            <w:pPr>
              <w:tabs>
                <w:tab w:val="left" w:pos="732"/>
              </w:tabs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Деление десятичных дробей</w:t>
            </w:r>
            <w:r w:rsidRPr="00B36301">
              <w:rPr>
                <w:lang w:val="ru-RU"/>
              </w:rPr>
              <w:tab/>
            </w: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 натуральное число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8962E2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B36301" w:rsidRDefault="008962E2" w:rsidP="008962E2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Деление десятичной дробей </w:t>
            </w:r>
            <w:r w:rsidRPr="00B36301">
              <w:rPr>
                <w:lang w:val="ru-RU"/>
              </w:rPr>
              <w:tab/>
            </w: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 10, 100, 1000 и </w:t>
            </w:r>
            <w:proofErr w:type="spellStart"/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</w:t>
            </w:r>
            <w:proofErr w:type="gramStart"/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.д</w:t>
            </w:r>
            <w:proofErr w:type="spellEnd"/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8962E2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B36301" w:rsidRDefault="008962E2" w:rsidP="008962E2">
            <w:pPr>
              <w:tabs>
                <w:tab w:val="left" w:pos="156"/>
                <w:tab w:val="left" w:pos="876"/>
              </w:tabs>
              <w:autoSpaceDE w:val="0"/>
              <w:autoSpaceDN w:val="0"/>
              <w:spacing w:before="98" w:after="0" w:line="271" w:lineRule="auto"/>
              <w:ind w:right="144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Деление десятичной дробей</w:t>
            </w:r>
            <w:r w:rsidRPr="00B36301">
              <w:rPr>
                <w:lang w:val="ru-RU"/>
              </w:rPr>
              <w:tab/>
            </w: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 0,1, 0,01, 0,001 и </w:t>
            </w:r>
            <w:r w:rsidRPr="00B36301">
              <w:rPr>
                <w:lang w:val="ru-RU"/>
              </w:rPr>
              <w:tab/>
            </w:r>
            <w:proofErr w:type="spellStart"/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</w:t>
            </w:r>
            <w:proofErr w:type="gramStart"/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.д</w:t>
            </w:r>
            <w:proofErr w:type="spellEnd"/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</w:p>
        </w:tc>
      </w:tr>
      <w:tr w:rsidR="008962E2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</w:p>
        </w:tc>
      </w:tr>
      <w:tr w:rsidR="008962E2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864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десятичных</w:t>
            </w:r>
            <w:proofErr w:type="spellEnd"/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дробей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8962E2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B36301" w:rsidRDefault="008962E2" w:rsidP="008962E2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Решение текстовых задач, </w:t>
            </w:r>
            <w:r w:rsidRPr="00B36301">
              <w:rPr>
                <w:lang w:val="ru-RU"/>
              </w:rPr>
              <w:tab/>
            </w: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содержащих дроби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8962E2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B36301" w:rsidRDefault="008962E2" w:rsidP="008962E2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  <w:ind w:right="288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Повторение и обобщение. </w:t>
            </w:r>
            <w:r w:rsidRPr="00B36301">
              <w:rPr>
                <w:lang w:val="ru-RU"/>
              </w:rPr>
              <w:tab/>
            </w: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Обыкновенные дроби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8962E2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B36301" w:rsidRDefault="008962E2" w:rsidP="008962E2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Повторение и обобщение. Сложение и вычитание </w:t>
            </w:r>
            <w:r w:rsidRPr="00B36301">
              <w:rPr>
                <w:lang w:val="ru-RU"/>
              </w:rPr>
              <w:br/>
            </w: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десятичных дробей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</w:p>
          <w:p w:rsidR="008962E2" w:rsidRPr="00F66B8B" w:rsidRDefault="008962E2" w:rsidP="008962E2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</w:p>
        </w:tc>
      </w:tr>
      <w:tr w:rsidR="008962E2" w:rsidTr="008962E2">
        <w:trPr>
          <w:trHeight w:hRule="exact" w:val="83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B36301" w:rsidRDefault="008962E2" w:rsidP="008962E2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Повторение и обобщение. Умножение и деление </w:t>
            </w:r>
            <w:r w:rsidRPr="00B36301">
              <w:rPr>
                <w:lang w:val="ru-RU"/>
              </w:rPr>
              <w:br/>
            </w: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десятичных дробей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F66B8B" w:rsidRDefault="008962E2" w:rsidP="008962E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</w:p>
        </w:tc>
      </w:tr>
      <w:tr w:rsidR="008962E2" w:rsidTr="00C27065">
        <w:trPr>
          <w:trHeight w:hRule="exact" w:val="778"/>
        </w:trPr>
        <w:tc>
          <w:tcPr>
            <w:tcW w:w="3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B36301" w:rsidRDefault="008962E2" w:rsidP="003E1F0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B363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CE59DE" w:rsidRDefault="008962E2" w:rsidP="003E1F0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8962E2" w:rsidTr="008962E2">
        <w:trPr>
          <w:trHeight w:hRule="exact" w:val="46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Pr="00B36301" w:rsidRDefault="008962E2" w:rsidP="008962E2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/>
        </w:tc>
        <w:tc>
          <w:tcPr>
            <w:tcW w:w="1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62E2" w:rsidRDefault="008962E2" w:rsidP="008962E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</w:tbl>
    <w:p w:rsidR="004A03BC" w:rsidRDefault="004A03BC">
      <w:pPr>
        <w:autoSpaceDE w:val="0"/>
        <w:autoSpaceDN w:val="0"/>
        <w:spacing w:after="0" w:line="14" w:lineRule="exact"/>
        <w:rPr>
          <w:lang w:val="ru-RU"/>
        </w:rPr>
      </w:pPr>
    </w:p>
    <w:p w:rsidR="00F97FDD" w:rsidRDefault="00F97FDD">
      <w:pPr>
        <w:autoSpaceDE w:val="0"/>
        <w:autoSpaceDN w:val="0"/>
        <w:spacing w:after="0" w:line="14" w:lineRule="exact"/>
        <w:rPr>
          <w:lang w:val="ru-RU"/>
        </w:rPr>
      </w:pPr>
    </w:p>
    <w:p w:rsidR="00F97FDD" w:rsidRDefault="00F97FDD">
      <w:pPr>
        <w:autoSpaceDE w:val="0"/>
        <w:autoSpaceDN w:val="0"/>
        <w:spacing w:after="0" w:line="14" w:lineRule="exact"/>
        <w:rPr>
          <w:lang w:val="ru-RU"/>
        </w:rPr>
      </w:pPr>
    </w:p>
    <w:p w:rsidR="00F97FDD" w:rsidRDefault="00F97FDD">
      <w:pPr>
        <w:autoSpaceDE w:val="0"/>
        <w:autoSpaceDN w:val="0"/>
        <w:spacing w:after="0" w:line="14" w:lineRule="exact"/>
        <w:rPr>
          <w:lang w:val="ru-RU"/>
        </w:rPr>
      </w:pPr>
    </w:p>
    <w:p w:rsidR="00F97FDD" w:rsidRPr="00F97FDD" w:rsidRDefault="00F97FDD">
      <w:pPr>
        <w:autoSpaceDE w:val="0"/>
        <w:autoSpaceDN w:val="0"/>
        <w:spacing w:after="0" w:line="14" w:lineRule="exact"/>
        <w:rPr>
          <w:lang w:val="ru-RU"/>
        </w:rPr>
      </w:pPr>
    </w:p>
    <w:p w:rsidR="004A03BC" w:rsidRDefault="004A03BC">
      <w:pPr>
        <w:rPr>
          <w:lang w:val="ru-RU"/>
        </w:rPr>
      </w:pPr>
      <w:bookmarkStart w:id="0" w:name="_GoBack"/>
      <w:bookmarkEnd w:id="0"/>
    </w:p>
    <w:p w:rsidR="00F97FDD" w:rsidRPr="00F97FDD" w:rsidRDefault="00F97FDD">
      <w:pPr>
        <w:rPr>
          <w:lang w:val="ru-RU"/>
        </w:rPr>
        <w:sectPr w:rsidR="00F97FDD" w:rsidRPr="00F97FDD">
          <w:pgSz w:w="11900" w:h="16840"/>
          <w:pgMar w:top="284" w:right="650" w:bottom="66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E02B6" w:rsidRDefault="00EE02B6" w:rsidP="008962E2">
      <w:pPr>
        <w:autoSpaceDE w:val="0"/>
        <w:autoSpaceDN w:val="0"/>
        <w:spacing w:after="66" w:line="220" w:lineRule="exact"/>
      </w:pPr>
    </w:p>
    <w:sectPr w:rsidR="00EE02B6" w:rsidSect="008962E2">
      <w:pgSz w:w="11900" w:h="16840"/>
      <w:pgMar w:top="284" w:right="650" w:bottom="910" w:left="666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122CE3"/>
    <w:rsid w:val="001274EF"/>
    <w:rsid w:val="0015074B"/>
    <w:rsid w:val="00176F33"/>
    <w:rsid w:val="0029639D"/>
    <w:rsid w:val="00326F90"/>
    <w:rsid w:val="004A03BC"/>
    <w:rsid w:val="00663DEC"/>
    <w:rsid w:val="00726B82"/>
    <w:rsid w:val="007343FD"/>
    <w:rsid w:val="0082733B"/>
    <w:rsid w:val="008962E2"/>
    <w:rsid w:val="009B7389"/>
    <w:rsid w:val="00AA1D8D"/>
    <w:rsid w:val="00B04D11"/>
    <w:rsid w:val="00B36301"/>
    <w:rsid w:val="00B47730"/>
    <w:rsid w:val="00CB0664"/>
    <w:rsid w:val="00CE59DE"/>
    <w:rsid w:val="00E43BF9"/>
    <w:rsid w:val="00EE02B6"/>
    <w:rsid w:val="00F66B8B"/>
    <w:rsid w:val="00F97FDD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A792D66-AEF2-43E9-B8DD-8C7E2CA02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657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4399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БАЯНТ</cp:lastModifiedBy>
  <cp:revision>5</cp:revision>
  <cp:lastPrinted>2022-10-14T05:31:00Z</cp:lastPrinted>
  <dcterms:created xsi:type="dcterms:W3CDTF">2022-10-10T16:43:00Z</dcterms:created>
  <dcterms:modified xsi:type="dcterms:W3CDTF">2022-10-14T05:32:00Z</dcterms:modified>
</cp:coreProperties>
</file>